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4020DE" w14:paraId="515869A8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F5AFD0E" w14:textId="77777777" w:rsidR="004020DE" w:rsidRDefault="00F60499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1C83D637" wp14:editId="08BDC3FE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0AAD8B5" w14:textId="77777777" w:rsidR="004020DE" w:rsidRDefault="00F60499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731489BD" wp14:editId="75F506C7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5484A54" w14:textId="77777777" w:rsidR="004020DE" w:rsidRDefault="00F60499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5411E884" wp14:editId="4E120344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DA3683" w14:textId="7A699387" w:rsidR="004020DE" w:rsidRPr="00C708BB" w:rsidRDefault="00F60499">
      <w:pPr>
        <w:spacing w:before="40" w:after="0"/>
        <w:jc w:val="center"/>
        <w:rPr>
          <w:sz w:val="28"/>
          <w:szCs w:val="36"/>
          <w:lang w:val="es-MX"/>
        </w:rPr>
      </w:pPr>
      <w:r w:rsidRPr="00C708BB">
        <w:rPr>
          <w:b/>
          <w:color w:val="A50F78"/>
          <w:sz w:val="28"/>
          <w:szCs w:val="36"/>
          <w:lang w:val="es-MX"/>
        </w:rPr>
        <w:t>ANEXO 1</w:t>
      </w:r>
    </w:p>
    <w:p w14:paraId="196A0952" w14:textId="77777777" w:rsidR="004020DE" w:rsidRPr="00856E96" w:rsidRDefault="00F60499">
      <w:pPr>
        <w:spacing w:after="20"/>
        <w:jc w:val="center"/>
        <w:rPr>
          <w:lang w:val="es-MX"/>
        </w:rPr>
      </w:pPr>
      <w:r w:rsidRPr="00856E96">
        <w:rPr>
          <w:b/>
          <w:color w:val="6A1B9A"/>
          <w:sz w:val="30"/>
          <w:lang w:val="es-MX"/>
        </w:rPr>
        <w:t>Anteproyecto de ciencias</w:t>
      </w:r>
    </w:p>
    <w:p w14:paraId="75FB8C52" w14:textId="63E4CDFD" w:rsidR="00C708BB" w:rsidRDefault="00F60499" w:rsidP="00C708BB">
      <w:pPr>
        <w:spacing w:after="80"/>
        <w:jc w:val="center"/>
        <w:rPr>
          <w:lang w:val="es-MX"/>
        </w:rPr>
      </w:pPr>
      <w:r w:rsidRPr="00856E96">
        <w:rPr>
          <w:i/>
          <w:color w:val="4B5563"/>
          <w:sz w:val="17"/>
          <w:lang w:val="es-MX"/>
        </w:rPr>
        <w:t>Formato base para la presentación de proyectos con orientación científica.</w:t>
      </w:r>
      <w:r w:rsidR="00C708BB" w:rsidRPr="00C708BB">
        <w:rPr>
          <w:lang w:val="es-MX"/>
        </w:rPr>
        <w:t xml:space="preserve"> </w:t>
      </w:r>
      <w:r w:rsidR="00C708BB" w:rsidRPr="00C708BB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74C117F9" w14:textId="77777777" w:rsidR="00C708BB" w:rsidRPr="00C708BB" w:rsidRDefault="00C708BB" w:rsidP="00C708BB">
      <w:pPr>
        <w:spacing w:after="80"/>
        <w:jc w:val="center"/>
        <w:rPr>
          <w:lang w:val="es-MX"/>
        </w:rPr>
      </w:pPr>
    </w:p>
    <w:p w14:paraId="4E432D09" w14:textId="77777777" w:rsidR="00C708BB" w:rsidRPr="00C708BB" w:rsidRDefault="00C708BB" w:rsidP="00C708BB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eastAsia="Times New Roman" w:cs="Arial"/>
          <w:b/>
          <w:bCs/>
          <w:color w:val="000000"/>
          <w:sz w:val="56"/>
          <w:szCs w:val="56"/>
          <w:lang w:val="es-MX" w:eastAsia="es-MX"/>
        </w:rPr>
        <w:t>NOMBRE DEL PROYECTO</w:t>
      </w:r>
    </w:p>
    <w:p w14:paraId="27F9A8E6" w14:textId="091B1B87" w:rsidR="00C708BB" w:rsidRDefault="00C708BB" w:rsidP="00C708BB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eastAsia="Times New Roman" w:cs="Arial"/>
          <w:b/>
          <w:bCs/>
          <w:color w:val="000000"/>
          <w:sz w:val="40"/>
          <w:szCs w:val="40"/>
          <w:lang w:val="es-MX" w:eastAsia="es-MX"/>
        </w:rPr>
        <w:t>NÚMERO DE FIPI</w:t>
      </w:r>
      <w:r>
        <w:rPr>
          <w:rFonts w:eastAsia="Times New Roman" w:cs="Arial"/>
          <w:b/>
          <w:bCs/>
          <w:color w:val="000000"/>
          <w:sz w:val="40"/>
          <w:szCs w:val="40"/>
          <w:lang w:val="es-MX" w:eastAsia="es-MX"/>
        </w:rPr>
        <w:t xml:space="preserve"> </w:t>
      </w:r>
    </w:p>
    <w:p w14:paraId="55E5DCC1" w14:textId="77777777" w:rsidR="00C708BB" w:rsidRPr="00C708BB" w:rsidRDefault="00C708BB" w:rsidP="00C708BB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2FD14684" w14:textId="77777777" w:rsidR="00C708BB" w:rsidRPr="00C708BB" w:rsidRDefault="00C708BB" w:rsidP="00C708BB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Tipo de proyecto:</w:t>
      </w:r>
      <w:r w:rsidRPr="00C708BB">
        <w:rPr>
          <w:rFonts w:eastAsia="Times New Roman" w:cs="Arial"/>
          <w:color w:val="000000"/>
          <w:sz w:val="20"/>
          <w:szCs w:val="20"/>
          <w:lang w:val="es-MX" w:eastAsia="es-MX"/>
        </w:rPr>
        <w:t xml:space="preserve"> Ciencias</w:t>
      </w:r>
    </w:p>
    <w:p w14:paraId="0A8B00F6" w14:textId="77777777" w:rsidR="00C708BB" w:rsidRPr="00C708BB" w:rsidRDefault="00C708BB" w:rsidP="00C708BB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11B08A07" w14:textId="77777777" w:rsidR="00C708BB" w:rsidRPr="00C708BB" w:rsidRDefault="00C708BB" w:rsidP="00C708BB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Categoría:</w:t>
      </w:r>
      <w:r w:rsidRPr="00C708BB">
        <w:rPr>
          <w:rFonts w:eastAsia="Times New Roman" w:cs="Arial"/>
          <w:color w:val="000000"/>
          <w:sz w:val="20"/>
          <w:szCs w:val="20"/>
          <w:lang w:val="es-MX" w:eastAsia="es-MX"/>
        </w:rPr>
        <w:t xml:space="preserve"> Educación media superior o Educación superior</w:t>
      </w:r>
    </w:p>
    <w:p w14:paraId="3CABEBE9" w14:textId="77777777" w:rsidR="00C708BB" w:rsidRPr="00C708BB" w:rsidRDefault="00C708BB" w:rsidP="00C708BB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</w:p>
    <w:p w14:paraId="2A861A6B" w14:textId="77777777" w:rsidR="00C708BB" w:rsidRPr="00C708BB" w:rsidRDefault="00C708BB" w:rsidP="00C708BB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Área de conocimiento:</w:t>
      </w:r>
    </w:p>
    <w:p w14:paraId="75B04D5D" w14:textId="77777777" w:rsidR="00C708BB" w:rsidRPr="00C708BB" w:rsidRDefault="00C708BB" w:rsidP="00C708BB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  <w:r w:rsidRPr="00C708BB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  <w:r w:rsidRPr="00C708BB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0794E877" w14:textId="77777777" w:rsidR="00C708BB" w:rsidRPr="00C708BB" w:rsidRDefault="00C708BB" w:rsidP="00C708BB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Nombre de los participantes:</w:t>
      </w:r>
    </w:p>
    <w:p w14:paraId="76A6E47C" w14:textId="77777777" w:rsidR="00C708BB" w:rsidRPr="00C708BB" w:rsidRDefault="00C708BB" w:rsidP="00C708BB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7B985F48" w14:textId="77777777" w:rsidR="00C708BB" w:rsidRPr="00C708BB" w:rsidRDefault="00C708BB" w:rsidP="00C708BB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eastAsia="Times New Roman" w:cs="Arial"/>
          <w:b/>
          <w:bCs/>
          <w:color w:val="000000"/>
          <w:sz w:val="20"/>
          <w:szCs w:val="20"/>
          <w:lang w:val="es-MX" w:eastAsia="es-MX"/>
        </w:rPr>
        <w:t>Nombre del asesor:</w:t>
      </w:r>
    </w:p>
    <w:p w14:paraId="1F8C3F46" w14:textId="77777777" w:rsidR="00C708BB" w:rsidRPr="00C708BB" w:rsidRDefault="00C708BB" w:rsidP="00C708BB">
      <w:pPr>
        <w:spacing w:after="24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  <w:r w:rsidRPr="00C708BB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  <w:r w:rsidRPr="00C708BB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  <w:r w:rsidRPr="00C708BB"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  <w:br/>
      </w:r>
    </w:p>
    <w:p w14:paraId="62642C7B" w14:textId="77777777" w:rsidR="00C708BB" w:rsidRPr="00C708BB" w:rsidRDefault="00C708BB" w:rsidP="00C708BB">
      <w:pPr>
        <w:spacing w:after="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C708BB">
        <w:rPr>
          <w:rFonts w:eastAsia="Times New Roman" w:cs="Arial"/>
          <w:color w:val="000000"/>
          <w:sz w:val="20"/>
          <w:szCs w:val="20"/>
          <w:lang w:val="es-MX" w:eastAsia="es-MX"/>
        </w:rPr>
        <w:t>Día – mes- de 2026</w:t>
      </w:r>
    </w:p>
    <w:p w14:paraId="17E37FE2" w14:textId="77777777" w:rsidR="00C708BB" w:rsidRPr="00C708BB" w:rsidRDefault="00C708BB" w:rsidP="00C708BB">
      <w:pPr>
        <w:rPr>
          <w:b/>
          <w:bCs/>
          <w:sz w:val="32"/>
          <w:szCs w:val="32"/>
          <w:lang w:val="es-MX"/>
        </w:rPr>
      </w:pPr>
    </w:p>
    <w:p w14:paraId="5F25BEB5" w14:textId="77777777" w:rsidR="00C708BB" w:rsidRDefault="00C708BB" w:rsidP="00C708BB">
      <w:pPr>
        <w:rPr>
          <w:b/>
          <w:bCs/>
          <w:sz w:val="32"/>
          <w:szCs w:val="32"/>
          <w:lang w:val="es-ES"/>
        </w:rPr>
      </w:pPr>
    </w:p>
    <w:p w14:paraId="3E4A5C14" w14:textId="77777777" w:rsidR="00C708BB" w:rsidRDefault="00C708BB" w:rsidP="00C708BB">
      <w:pPr>
        <w:rPr>
          <w:b/>
          <w:bCs/>
          <w:sz w:val="32"/>
          <w:szCs w:val="32"/>
          <w:lang w:val="es-ES"/>
        </w:rPr>
      </w:pPr>
    </w:p>
    <w:p w14:paraId="39D30B73" w14:textId="77777777" w:rsidR="00C708BB" w:rsidRDefault="00C708BB" w:rsidP="00C708BB">
      <w:pPr>
        <w:rPr>
          <w:b/>
          <w:bCs/>
          <w:sz w:val="32"/>
          <w:szCs w:val="32"/>
          <w:lang w:val="es-ES"/>
        </w:rPr>
      </w:pPr>
    </w:p>
    <w:p w14:paraId="574D7FB5" w14:textId="77777777" w:rsidR="00C708BB" w:rsidRDefault="00C708BB" w:rsidP="00C708BB">
      <w:pPr>
        <w:rPr>
          <w:b/>
          <w:bCs/>
          <w:sz w:val="32"/>
          <w:szCs w:val="32"/>
          <w:lang w:val="es-ES"/>
        </w:rPr>
      </w:pPr>
    </w:p>
    <w:p w14:paraId="6C5A37F5" w14:textId="77777777" w:rsidR="00C708BB" w:rsidRDefault="00C708BB" w:rsidP="00C708BB">
      <w:pPr>
        <w:rPr>
          <w:b/>
          <w:bCs/>
          <w:sz w:val="32"/>
          <w:szCs w:val="32"/>
          <w:lang w:val="es-ES"/>
        </w:rPr>
      </w:pPr>
    </w:p>
    <w:p w14:paraId="0F68DEEC" w14:textId="77777777" w:rsidR="00C708BB" w:rsidRDefault="00C708BB" w:rsidP="00C708BB">
      <w:pPr>
        <w:rPr>
          <w:b/>
          <w:bCs/>
          <w:sz w:val="32"/>
          <w:szCs w:val="32"/>
          <w:lang w:val="es-ES"/>
        </w:rPr>
      </w:pPr>
    </w:p>
    <w:p w14:paraId="118F275A" w14:textId="77777777" w:rsidR="00C708BB" w:rsidRDefault="00C708BB" w:rsidP="00C708BB">
      <w:pPr>
        <w:rPr>
          <w:b/>
          <w:bCs/>
          <w:sz w:val="32"/>
          <w:szCs w:val="32"/>
          <w:lang w:val="es-ES"/>
        </w:rPr>
      </w:pPr>
    </w:p>
    <w:p w14:paraId="67B6C65D" w14:textId="77777777" w:rsidR="00C708BB" w:rsidRDefault="00C708BB" w:rsidP="00C708BB">
      <w:pPr>
        <w:rPr>
          <w:b/>
          <w:bCs/>
          <w:sz w:val="32"/>
          <w:szCs w:val="32"/>
          <w:lang w:val="es-ES"/>
        </w:rPr>
      </w:pPr>
    </w:p>
    <w:p w14:paraId="088D2DF8" w14:textId="77777777" w:rsidR="00C708BB" w:rsidRPr="009F1539" w:rsidRDefault="00C708BB" w:rsidP="00C708BB">
      <w:pPr>
        <w:rPr>
          <w:b/>
          <w:bCs/>
          <w:sz w:val="32"/>
          <w:szCs w:val="32"/>
          <w:lang w:val="es-ES"/>
        </w:rPr>
      </w:pPr>
    </w:p>
    <w:p w14:paraId="30052FDE" w14:textId="77777777" w:rsidR="00856E96" w:rsidRPr="00EA0560" w:rsidRDefault="00856E96" w:rsidP="00856E96">
      <w:pPr>
        <w:tabs>
          <w:tab w:val="left" w:pos="831"/>
        </w:tabs>
        <w:spacing w:before="141"/>
        <w:rPr>
          <w:b/>
          <w:lang w:val="es-ES_tradnl"/>
        </w:rPr>
      </w:pPr>
      <w:r w:rsidRPr="00EA0560">
        <w:rPr>
          <w:b/>
          <w:lang w:val="es-ES_tradnl"/>
        </w:rPr>
        <w:t>Especificaciones y contenidos</w:t>
      </w:r>
    </w:p>
    <w:p w14:paraId="520A31A3" w14:textId="77777777" w:rsidR="00856E96" w:rsidRPr="009F1539" w:rsidRDefault="00856E96" w:rsidP="00856E96">
      <w:pPr>
        <w:pStyle w:val="Textoindependiente"/>
        <w:ind w:left="110" w:right="107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Se entiende por proyecto de investigación científica al proceso sistemático, organizado y objetivo, que a través de actividades intelectuales y experimentales busca incrementar el conocimiento, averiguar datos y proponer soluciones en un área.</w:t>
      </w:r>
    </w:p>
    <w:p w14:paraId="6C1F19D2" w14:textId="77777777" w:rsidR="00856E96" w:rsidRPr="00DD71BA" w:rsidRDefault="00856E96" w:rsidP="00856E96">
      <w:pPr>
        <w:tabs>
          <w:tab w:val="left" w:pos="831"/>
        </w:tabs>
        <w:spacing w:before="141"/>
        <w:rPr>
          <w:b/>
          <w:lang w:val="es-ES_tradnl"/>
        </w:rPr>
      </w:pPr>
      <w:r w:rsidRPr="00DD71BA">
        <w:rPr>
          <w:b/>
          <w:lang w:val="es-ES_tradnl"/>
        </w:rPr>
        <w:t>Formato del plan de investigación:</w:t>
      </w:r>
    </w:p>
    <w:p w14:paraId="002E84CE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after="0"/>
        <w:ind w:left="828" w:hanging="357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Tipo de letra Arial.</w:t>
      </w:r>
    </w:p>
    <w:p w14:paraId="13A97B86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after="0"/>
        <w:ind w:left="828" w:hanging="357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Tamaño 12</w:t>
      </w:r>
      <w:r w:rsidRPr="009F1539">
        <w:rPr>
          <w:color w:val="7F7F7F" w:themeColor="text1" w:themeTint="80"/>
          <w:spacing w:val="-1"/>
          <w:lang w:val="es-ES_tradnl"/>
        </w:rPr>
        <w:t xml:space="preserve"> </w:t>
      </w:r>
      <w:r w:rsidRPr="009F1539">
        <w:rPr>
          <w:color w:val="7F7F7F" w:themeColor="text1" w:themeTint="80"/>
          <w:lang w:val="es-ES_tradnl"/>
        </w:rPr>
        <w:t>puntos.</w:t>
      </w:r>
    </w:p>
    <w:p w14:paraId="67F48F5B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after="0"/>
        <w:ind w:left="828" w:hanging="357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Interlineado</w:t>
      </w:r>
      <w:r w:rsidRPr="009F1539">
        <w:rPr>
          <w:color w:val="7F7F7F" w:themeColor="text1" w:themeTint="80"/>
          <w:spacing w:val="-1"/>
          <w:lang w:val="es-ES_tradnl"/>
        </w:rPr>
        <w:t xml:space="preserve"> </w:t>
      </w:r>
      <w:r w:rsidRPr="009F1539">
        <w:rPr>
          <w:color w:val="7F7F7F" w:themeColor="text1" w:themeTint="80"/>
          <w:lang w:val="es-ES_tradnl"/>
        </w:rPr>
        <w:t>1.5.</w:t>
      </w:r>
    </w:p>
    <w:p w14:paraId="2C2C8FCD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after="0"/>
        <w:ind w:left="828" w:hanging="357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Justificado</w:t>
      </w:r>
      <w:r w:rsidRPr="009F1539">
        <w:rPr>
          <w:color w:val="7F7F7F" w:themeColor="text1" w:themeTint="80"/>
          <w:spacing w:val="-1"/>
          <w:lang w:val="es-ES_tradnl"/>
        </w:rPr>
        <w:t xml:space="preserve"> </w:t>
      </w:r>
      <w:r w:rsidRPr="009F1539">
        <w:rPr>
          <w:color w:val="7F7F7F" w:themeColor="text1" w:themeTint="80"/>
          <w:lang w:val="es-ES_tradnl"/>
        </w:rPr>
        <w:t>completo.</w:t>
      </w:r>
    </w:p>
    <w:p w14:paraId="44956D2F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after="0"/>
        <w:ind w:left="828" w:hanging="357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Espacio entre párrafos de 2</w:t>
      </w:r>
      <w:r w:rsidRPr="009F1539">
        <w:rPr>
          <w:color w:val="7F7F7F" w:themeColor="text1" w:themeTint="80"/>
          <w:spacing w:val="-2"/>
          <w:lang w:val="es-ES_tradnl"/>
        </w:rPr>
        <w:t xml:space="preserve"> </w:t>
      </w:r>
      <w:r w:rsidRPr="009F1539">
        <w:rPr>
          <w:color w:val="7F7F7F" w:themeColor="text1" w:themeTint="80"/>
          <w:lang w:val="es-ES_tradnl"/>
        </w:rPr>
        <w:t>puntos.</w:t>
      </w:r>
    </w:p>
    <w:p w14:paraId="338A8961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after="0"/>
        <w:ind w:left="828" w:hanging="357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Margen normal (2.54</w:t>
      </w:r>
      <w:r w:rsidRPr="009F1539">
        <w:rPr>
          <w:color w:val="7F7F7F" w:themeColor="text1" w:themeTint="80"/>
          <w:spacing w:val="-1"/>
          <w:lang w:val="es-ES_tradnl"/>
        </w:rPr>
        <w:t xml:space="preserve"> </w:t>
      </w:r>
      <w:r w:rsidRPr="009F1539">
        <w:rPr>
          <w:color w:val="7F7F7F" w:themeColor="text1" w:themeTint="80"/>
          <w:lang w:val="es-ES_tradnl"/>
        </w:rPr>
        <w:t>cm).</w:t>
      </w:r>
    </w:p>
    <w:p w14:paraId="64C517E4" w14:textId="77777777" w:rsidR="00856E96" w:rsidRPr="009F1539" w:rsidRDefault="00856E96" w:rsidP="00856E96">
      <w:pPr>
        <w:pStyle w:val="paragraph"/>
        <w:numPr>
          <w:ilvl w:val="0"/>
          <w:numId w:val="11"/>
        </w:numPr>
        <w:tabs>
          <w:tab w:val="left" w:pos="851"/>
        </w:tabs>
        <w:spacing w:before="0" w:beforeAutospacing="0" w:after="0" w:afterAutospacing="0" w:line="240" w:lineRule="auto"/>
        <w:textAlignment w:val="baseline"/>
        <w:rPr>
          <w:rStyle w:val="normaltextrun"/>
          <w:rFonts w:ascii="Arial" w:hAnsi="Arial" w:cs="Arial"/>
          <w:color w:val="7F7F7F" w:themeColor="text1" w:themeTint="80"/>
        </w:rPr>
      </w:pPr>
      <w:r w:rsidRPr="009F1539">
        <w:rPr>
          <w:rStyle w:val="normaltextrun"/>
          <w:rFonts w:ascii="Arial" w:hAnsi="Arial" w:cs="Arial"/>
          <w:color w:val="7F7F7F" w:themeColor="text1" w:themeTint="80"/>
          <w:lang w:val="es-ES"/>
        </w:rPr>
        <w:t xml:space="preserve">Se sugiere que incluyan un índice. </w:t>
      </w:r>
    </w:p>
    <w:p w14:paraId="783274DE" w14:textId="77777777" w:rsidR="00856E96" w:rsidRPr="009F1539" w:rsidRDefault="00856E96" w:rsidP="00856E96">
      <w:pPr>
        <w:pStyle w:val="paragraph"/>
        <w:numPr>
          <w:ilvl w:val="0"/>
          <w:numId w:val="11"/>
        </w:numPr>
        <w:tabs>
          <w:tab w:val="left" w:pos="851"/>
        </w:tabs>
        <w:spacing w:before="0" w:beforeAutospacing="0" w:after="0" w:afterAutospacing="0" w:line="240" w:lineRule="auto"/>
        <w:textAlignment w:val="baseline"/>
        <w:rPr>
          <w:rStyle w:val="normaltextrun"/>
          <w:rFonts w:ascii="Arial" w:hAnsi="Arial" w:cs="Arial"/>
          <w:color w:val="7F7F7F" w:themeColor="text1" w:themeTint="80"/>
        </w:rPr>
      </w:pPr>
      <w:r w:rsidRPr="009F1539">
        <w:rPr>
          <w:rStyle w:val="normaltextrun"/>
          <w:rFonts w:ascii="Arial" w:hAnsi="Arial" w:cs="Arial"/>
          <w:color w:val="7F7F7F" w:themeColor="text1" w:themeTint="80"/>
          <w:lang w:val="es-ES"/>
        </w:rPr>
        <w:t xml:space="preserve">Se sugiere que se incluya un pie de página con el nombre del proyecto. </w:t>
      </w:r>
    </w:p>
    <w:p w14:paraId="42BA7032" w14:textId="77777777" w:rsidR="00856E96" w:rsidRPr="009F1539" w:rsidRDefault="00856E96" w:rsidP="00856E96">
      <w:pPr>
        <w:pStyle w:val="paragraph"/>
        <w:numPr>
          <w:ilvl w:val="0"/>
          <w:numId w:val="11"/>
        </w:numPr>
        <w:tabs>
          <w:tab w:val="left" w:pos="851"/>
        </w:tabs>
        <w:spacing w:before="0" w:beforeAutospacing="0" w:after="0" w:afterAutospacing="0" w:line="240" w:lineRule="auto"/>
        <w:textAlignment w:val="baseline"/>
        <w:rPr>
          <w:rStyle w:val="normaltextrun"/>
          <w:rFonts w:ascii="Arial" w:hAnsi="Arial" w:cs="Arial"/>
          <w:color w:val="7F7F7F" w:themeColor="text1" w:themeTint="80"/>
          <w:lang w:val="es-ES"/>
        </w:rPr>
      </w:pPr>
      <w:r w:rsidRPr="009F1539">
        <w:rPr>
          <w:rStyle w:val="normaltextrun"/>
          <w:rFonts w:ascii="Arial" w:hAnsi="Arial" w:cs="Arial"/>
          <w:color w:val="7F7F7F" w:themeColor="text1" w:themeTint="80"/>
          <w:lang w:val="es-ES"/>
        </w:rPr>
        <w:t xml:space="preserve">Los documentos de proyecto de investigación utilizan hojas sin logotipos institucionales y numeradas. </w:t>
      </w:r>
    </w:p>
    <w:p w14:paraId="056EF846" w14:textId="77777777" w:rsidR="00856E96" w:rsidRPr="009F1539" w:rsidRDefault="00856E96" w:rsidP="00856E96">
      <w:pPr>
        <w:pStyle w:val="Textoindependiente"/>
        <w:spacing w:before="9"/>
        <w:rPr>
          <w:sz w:val="21"/>
          <w:lang w:val="es-ES_tradnl"/>
        </w:rPr>
      </w:pPr>
    </w:p>
    <w:p w14:paraId="0D373B32" w14:textId="77777777" w:rsidR="00856E96" w:rsidRPr="00DD71BA" w:rsidRDefault="00856E96" w:rsidP="00856E96">
      <w:pPr>
        <w:tabs>
          <w:tab w:val="left" w:pos="831"/>
        </w:tabs>
        <w:spacing w:before="141"/>
        <w:rPr>
          <w:b/>
          <w:lang w:val="es-ES_tradnl"/>
        </w:rPr>
      </w:pPr>
      <w:r w:rsidRPr="00DD71BA">
        <w:rPr>
          <w:b/>
          <w:lang w:val="es-ES_tradnl"/>
        </w:rPr>
        <w:t>Portada</w:t>
      </w:r>
    </w:p>
    <w:p w14:paraId="1AE6B59F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before="136" w:after="0"/>
        <w:contextualSpacing w:val="0"/>
        <w:jc w:val="both"/>
        <w:rPr>
          <w:color w:val="7F7F7F" w:themeColor="text1" w:themeTint="80"/>
          <w:lang w:val="es-ES"/>
        </w:rPr>
      </w:pPr>
      <w:r w:rsidRPr="4FF6E4F9">
        <w:rPr>
          <w:color w:val="7F7F7F" w:themeColor="text1" w:themeTint="80"/>
          <w:lang w:val="es-ES"/>
        </w:rPr>
        <w:t>El título del</w:t>
      </w:r>
      <w:r w:rsidRPr="4FF6E4F9">
        <w:rPr>
          <w:color w:val="7F7F7F" w:themeColor="text1" w:themeTint="80"/>
          <w:spacing w:val="-1"/>
          <w:lang w:val="es-ES"/>
        </w:rPr>
        <w:t xml:space="preserve"> </w:t>
      </w:r>
      <w:r w:rsidRPr="4FF6E4F9">
        <w:rPr>
          <w:color w:val="7F7F7F" w:themeColor="text1" w:themeTint="80"/>
          <w:lang w:val="es-ES"/>
        </w:rPr>
        <w:t xml:space="preserve">proyecto: </w:t>
      </w:r>
      <w:r w:rsidRPr="4FF6E4F9">
        <w:rPr>
          <w:b/>
          <w:bCs/>
          <w:color w:val="7F7F7F" w:themeColor="text1" w:themeTint="80"/>
          <w:lang w:val="es-ES"/>
        </w:rPr>
        <w:t>Escrito en español</w:t>
      </w:r>
      <w:r w:rsidRPr="4FF6E4F9">
        <w:rPr>
          <w:color w:val="7F7F7F" w:themeColor="text1" w:themeTint="80"/>
          <w:lang w:val="es-ES"/>
        </w:rPr>
        <w:t>, relacionado con el contenido que se</w:t>
      </w:r>
      <w:r w:rsidRPr="4FF6E4F9">
        <w:rPr>
          <w:color w:val="7F7F7F" w:themeColor="text1" w:themeTint="80"/>
          <w:spacing w:val="-6"/>
          <w:lang w:val="es-ES"/>
        </w:rPr>
        <w:t xml:space="preserve"> </w:t>
      </w:r>
      <w:r w:rsidRPr="4FF6E4F9">
        <w:rPr>
          <w:color w:val="7F7F7F" w:themeColor="text1" w:themeTint="80"/>
          <w:lang w:val="es-ES"/>
        </w:rPr>
        <w:t>presenta. Considerar que sea una idea breve, clara, sintética y</w:t>
      </w:r>
      <w:r w:rsidRPr="4FF6E4F9">
        <w:rPr>
          <w:color w:val="7F7F7F" w:themeColor="text1" w:themeTint="80"/>
          <w:spacing w:val="-5"/>
          <w:lang w:val="es-ES"/>
        </w:rPr>
        <w:t xml:space="preserve"> </w:t>
      </w:r>
      <w:r w:rsidRPr="4FF6E4F9">
        <w:rPr>
          <w:color w:val="7F7F7F" w:themeColor="text1" w:themeTint="80"/>
          <w:lang w:val="es-ES"/>
        </w:rPr>
        <w:t>concisa.</w:t>
      </w:r>
    </w:p>
    <w:p w14:paraId="1FD2610A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20"/>
        </w:tabs>
        <w:autoSpaceDE w:val="0"/>
        <w:autoSpaceDN w:val="0"/>
        <w:spacing w:before="60" w:after="0"/>
        <w:ind w:left="816" w:hanging="357"/>
        <w:contextualSpacing w:val="0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Incluir el nombre del evento, sede y el</w:t>
      </w:r>
      <w:r w:rsidRPr="009F1539">
        <w:rPr>
          <w:color w:val="7F7F7F" w:themeColor="text1" w:themeTint="80"/>
          <w:spacing w:val="-4"/>
          <w:lang w:val="es-ES_tradnl"/>
        </w:rPr>
        <w:t xml:space="preserve"> </w:t>
      </w:r>
      <w:r w:rsidRPr="009F1539">
        <w:rPr>
          <w:color w:val="7F7F7F" w:themeColor="text1" w:themeTint="80"/>
          <w:lang w:val="es-ES_tradnl"/>
        </w:rPr>
        <w:t>logotipo de la Feria.</w:t>
      </w:r>
    </w:p>
    <w:p w14:paraId="64E19306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before="136" w:after="0"/>
        <w:ind w:hanging="357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Especificar nivel educativo, la categoría en que participa y área de</w:t>
      </w:r>
      <w:r w:rsidRPr="009F1539">
        <w:rPr>
          <w:color w:val="7F7F7F" w:themeColor="text1" w:themeTint="80"/>
          <w:spacing w:val="-4"/>
          <w:lang w:val="es-ES_tradnl"/>
        </w:rPr>
        <w:t xml:space="preserve"> </w:t>
      </w:r>
      <w:r w:rsidRPr="009F1539">
        <w:rPr>
          <w:color w:val="7F7F7F" w:themeColor="text1" w:themeTint="80"/>
          <w:lang w:val="es-ES_tradnl"/>
        </w:rPr>
        <w:t>conocimiento.</w:t>
      </w:r>
    </w:p>
    <w:p w14:paraId="3CD23794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before="141" w:after="0"/>
        <w:ind w:hanging="357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Escribir los nombres completos de los</w:t>
      </w:r>
      <w:r w:rsidRPr="009F1539">
        <w:rPr>
          <w:color w:val="7F7F7F" w:themeColor="text1" w:themeTint="80"/>
          <w:spacing w:val="-6"/>
          <w:lang w:val="es-ES_tradnl"/>
        </w:rPr>
        <w:t xml:space="preserve"> </w:t>
      </w:r>
      <w:r w:rsidRPr="009F1539">
        <w:rPr>
          <w:color w:val="7F7F7F" w:themeColor="text1" w:themeTint="80"/>
          <w:lang w:val="es-ES_tradnl"/>
        </w:rPr>
        <w:t>participantes.</w:t>
      </w:r>
    </w:p>
    <w:p w14:paraId="67AAFFE8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before="137" w:after="0"/>
        <w:ind w:hanging="357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Incluir el nombre completo del</w:t>
      </w:r>
      <w:r w:rsidRPr="009F1539">
        <w:rPr>
          <w:color w:val="7F7F7F" w:themeColor="text1" w:themeTint="80"/>
          <w:spacing w:val="-2"/>
          <w:lang w:val="es-ES_tradnl"/>
        </w:rPr>
        <w:t xml:space="preserve"> </w:t>
      </w:r>
      <w:r w:rsidRPr="009F1539">
        <w:rPr>
          <w:color w:val="7F7F7F" w:themeColor="text1" w:themeTint="80"/>
          <w:lang w:val="es-ES_tradnl"/>
        </w:rPr>
        <w:t>asesor.</w:t>
      </w:r>
    </w:p>
    <w:p w14:paraId="26284AA3" w14:textId="77777777" w:rsidR="00856E96" w:rsidRPr="009F1539" w:rsidRDefault="00856E96" w:rsidP="00856E96">
      <w:pPr>
        <w:pStyle w:val="Prrafodelista"/>
        <w:widowControl w:val="0"/>
        <w:numPr>
          <w:ilvl w:val="0"/>
          <w:numId w:val="11"/>
        </w:numPr>
        <w:tabs>
          <w:tab w:val="left" w:pos="831"/>
        </w:tabs>
        <w:autoSpaceDE w:val="0"/>
        <w:autoSpaceDN w:val="0"/>
        <w:spacing w:before="137" w:after="0"/>
        <w:ind w:hanging="357"/>
        <w:jc w:val="both"/>
        <w:rPr>
          <w:color w:val="7F7F7F" w:themeColor="text1" w:themeTint="80"/>
          <w:lang w:val="es-ES_tradnl"/>
        </w:rPr>
      </w:pPr>
      <w:r w:rsidRPr="009F1539">
        <w:rPr>
          <w:color w:val="7F7F7F" w:themeColor="text1" w:themeTint="80"/>
          <w:lang w:val="es-ES_tradnl"/>
        </w:rPr>
        <w:t>Atención: no se incluye el nombre de la institución educativa ni su logotipo.</w:t>
      </w:r>
    </w:p>
    <w:p w14:paraId="72C42382" w14:textId="77777777" w:rsidR="00856E96" w:rsidRPr="00DD71BA" w:rsidRDefault="00856E96" w:rsidP="00856E96">
      <w:pPr>
        <w:pStyle w:val="Ttulo1"/>
        <w:jc w:val="center"/>
        <w:rPr>
          <w:rFonts w:ascii="Arial" w:hAnsi="Arial" w:cs="Arial"/>
          <w:color w:val="auto"/>
          <w:sz w:val="36"/>
          <w:szCs w:val="36"/>
          <w:lang w:val="es-ES_tradnl"/>
        </w:rPr>
      </w:pPr>
      <w:r w:rsidRPr="00DD71BA">
        <w:rPr>
          <w:rFonts w:ascii="Arial" w:hAnsi="Arial" w:cs="Arial"/>
          <w:color w:val="auto"/>
          <w:sz w:val="36"/>
          <w:szCs w:val="36"/>
          <w:lang w:val="es-ES_tradnl"/>
        </w:rPr>
        <w:t>CONTENIDO</w:t>
      </w:r>
    </w:p>
    <w:p w14:paraId="69931953" w14:textId="77777777" w:rsidR="00856E96" w:rsidRPr="00DD71BA" w:rsidRDefault="00856E96" w:rsidP="00856E96">
      <w:pPr>
        <w:tabs>
          <w:tab w:val="left" w:pos="831"/>
        </w:tabs>
        <w:spacing w:before="141"/>
        <w:rPr>
          <w:b/>
          <w:lang w:val="es-ES_tradnl"/>
        </w:rPr>
      </w:pPr>
      <w:r w:rsidRPr="00DD71BA">
        <w:rPr>
          <w:b/>
          <w:lang w:val="es-ES_tradnl"/>
        </w:rPr>
        <w:t>Resumen del proyecto</w:t>
      </w:r>
    </w:p>
    <w:p w14:paraId="4B3F82F5" w14:textId="77777777" w:rsidR="00856E96" w:rsidRPr="009F1539" w:rsidRDefault="00856E96" w:rsidP="00856E96">
      <w:pPr>
        <w:pStyle w:val="paragraph"/>
        <w:spacing w:before="0" w:beforeAutospacing="0" w:after="0" w:afterAutospacing="0" w:line="240" w:lineRule="auto"/>
        <w:textAlignment w:val="baseline"/>
        <w:rPr>
          <w:rFonts w:ascii="Arial" w:hAnsi="Arial" w:cs="Arial"/>
          <w:color w:val="7F7F7F" w:themeColor="text1" w:themeTint="80"/>
        </w:rPr>
      </w:pPr>
      <w:r w:rsidRPr="009F1539">
        <w:rPr>
          <w:rStyle w:val="normaltextrun"/>
          <w:rFonts w:ascii="Arial" w:hAnsi="Arial" w:cs="Arial"/>
          <w:color w:val="7F7F7F" w:themeColor="text1" w:themeTint="80"/>
          <w:lang w:val="es-ES"/>
        </w:rPr>
        <w:t>Descripción concisa de la propuesta en forma tal, que permita a las instancias de evaluación entender en lo general, la naturaleza y alcance del proyecto y pueda usarse como referencia en publicaciones o fichas técnicas que sean requeridas.</w:t>
      </w:r>
      <w:r w:rsidRPr="009F1539">
        <w:rPr>
          <w:rStyle w:val="eop"/>
          <w:rFonts w:ascii="Arial" w:hAnsi="Arial" w:cs="Arial"/>
          <w:color w:val="7F7F7F" w:themeColor="text1" w:themeTint="80"/>
        </w:rPr>
        <w:t> </w:t>
      </w:r>
    </w:p>
    <w:p w14:paraId="5E8FC9DE" w14:textId="77777777" w:rsidR="00856E96" w:rsidRPr="009F1539" w:rsidRDefault="00856E96" w:rsidP="00856E96">
      <w:pPr>
        <w:pStyle w:val="Prrafodelista"/>
        <w:widowControl w:val="0"/>
        <w:numPr>
          <w:ilvl w:val="0"/>
          <w:numId w:val="10"/>
        </w:numPr>
        <w:tabs>
          <w:tab w:val="left" w:pos="831"/>
        </w:tabs>
        <w:autoSpaceDE w:val="0"/>
        <w:autoSpaceDN w:val="0"/>
        <w:spacing w:before="141" w:after="0" w:line="360" w:lineRule="auto"/>
        <w:contextualSpacing w:val="0"/>
        <w:jc w:val="both"/>
        <w:rPr>
          <w:b/>
          <w:lang w:val="es-ES_tradnl"/>
        </w:rPr>
      </w:pPr>
      <w:r w:rsidRPr="009F1539">
        <w:rPr>
          <w:b/>
          <w:lang w:val="es-ES_tradnl"/>
        </w:rPr>
        <w:t>Introducción</w:t>
      </w:r>
    </w:p>
    <w:p w14:paraId="4D4033D2" w14:textId="77777777" w:rsidR="00856E96" w:rsidRDefault="00856E96" w:rsidP="00856E96">
      <w:pPr>
        <w:tabs>
          <w:tab w:val="left" w:pos="993"/>
        </w:tabs>
        <w:rPr>
          <w:color w:val="7F7F7F" w:themeColor="text1" w:themeTint="80"/>
          <w:lang w:val="es-MX"/>
        </w:rPr>
      </w:pPr>
      <w:r w:rsidRPr="009F1539">
        <w:rPr>
          <w:b/>
          <w:color w:val="7F7F7F" w:themeColor="text1" w:themeTint="80"/>
          <w:szCs w:val="24"/>
          <w:lang w:val="es-ES_tradnl"/>
        </w:rPr>
        <w:t>Propósito de la investigación:</w:t>
      </w:r>
      <w:r w:rsidRPr="009F1539">
        <w:rPr>
          <w:color w:val="7F7F7F" w:themeColor="text1" w:themeTint="80"/>
          <w:szCs w:val="24"/>
          <w:lang w:val="es-ES_tradnl"/>
        </w:rPr>
        <w:t xml:space="preserve"> redactarlo y explicarlo de manera clara y enfocada. </w:t>
      </w:r>
      <w:r w:rsidRPr="009F1539">
        <w:rPr>
          <w:color w:val="7F7F7F" w:themeColor="text1" w:themeTint="80"/>
          <w:lang w:val="es-MX"/>
        </w:rPr>
        <w:t>Incluir el propósito y relevancia del</w:t>
      </w:r>
      <w:r w:rsidRPr="009F1539">
        <w:rPr>
          <w:color w:val="7F7F7F" w:themeColor="text1" w:themeTint="80"/>
          <w:spacing w:val="-2"/>
          <w:lang w:val="es-MX"/>
        </w:rPr>
        <w:t xml:space="preserve"> </w:t>
      </w:r>
      <w:r w:rsidRPr="009F1539">
        <w:rPr>
          <w:color w:val="7F7F7F" w:themeColor="text1" w:themeTint="80"/>
          <w:lang w:val="es-MX"/>
        </w:rPr>
        <w:t>proyecto. Destacar el impacto de la</w:t>
      </w:r>
      <w:r w:rsidRPr="009F1539">
        <w:rPr>
          <w:color w:val="7F7F7F" w:themeColor="text1" w:themeTint="80"/>
          <w:spacing w:val="-2"/>
          <w:lang w:val="es-MX"/>
        </w:rPr>
        <w:t xml:space="preserve"> </w:t>
      </w:r>
      <w:r w:rsidRPr="009F1539">
        <w:rPr>
          <w:color w:val="7F7F7F" w:themeColor="text1" w:themeTint="80"/>
          <w:lang w:val="es-MX"/>
        </w:rPr>
        <w:t>investigación.</w:t>
      </w:r>
    </w:p>
    <w:p w14:paraId="3310E7E4" w14:textId="77777777" w:rsidR="00856E96" w:rsidRPr="00D231EF" w:rsidRDefault="00856E96" w:rsidP="00856E96">
      <w:pPr>
        <w:tabs>
          <w:tab w:val="left" w:pos="993"/>
        </w:tabs>
        <w:rPr>
          <w:b/>
          <w:color w:val="7F7F7F" w:themeColor="text1" w:themeTint="80"/>
          <w:lang w:val="es-ES_tradnl"/>
        </w:rPr>
      </w:pPr>
      <w:r w:rsidRPr="00D231EF">
        <w:rPr>
          <w:color w:val="7F7F7F" w:themeColor="text1" w:themeTint="80"/>
          <w:lang w:val="es-ES_tradnl"/>
        </w:rPr>
        <w:t xml:space="preserve">Especificar si el desarrollo tecnológico consiste en la creación un producto, proceso o servicio. </w:t>
      </w:r>
    </w:p>
    <w:p w14:paraId="2A9CDF2F" w14:textId="77777777" w:rsidR="00856E96" w:rsidRDefault="00856E96" w:rsidP="00856E96">
      <w:pPr>
        <w:tabs>
          <w:tab w:val="left" w:pos="993"/>
        </w:tabs>
        <w:rPr>
          <w:color w:val="7F7F7F" w:themeColor="text1" w:themeTint="80"/>
          <w:lang w:val="es-MX"/>
        </w:rPr>
      </w:pPr>
      <w:r w:rsidRPr="00D231EF">
        <w:rPr>
          <w:color w:val="7F7F7F" w:themeColor="text1" w:themeTint="80"/>
          <w:lang w:val="es-ES_tradnl"/>
        </w:rPr>
        <w:t>Definir en qué consististe el desarrollo tecnológico</w:t>
      </w:r>
    </w:p>
    <w:p w14:paraId="5F2AE13E" w14:textId="77777777" w:rsidR="00856E96" w:rsidRPr="00DD71BA" w:rsidRDefault="00856E96" w:rsidP="00856E96">
      <w:pPr>
        <w:pStyle w:val="Prrafodelista"/>
        <w:widowControl w:val="0"/>
        <w:numPr>
          <w:ilvl w:val="0"/>
          <w:numId w:val="10"/>
        </w:numPr>
        <w:tabs>
          <w:tab w:val="left" w:pos="831"/>
        </w:tabs>
        <w:autoSpaceDE w:val="0"/>
        <w:autoSpaceDN w:val="0"/>
        <w:spacing w:before="141" w:after="0" w:line="360" w:lineRule="auto"/>
        <w:contextualSpacing w:val="0"/>
        <w:jc w:val="both"/>
        <w:rPr>
          <w:b/>
          <w:lang w:val="es-ES_tradnl"/>
        </w:rPr>
      </w:pPr>
      <w:r w:rsidRPr="00DD71BA">
        <w:rPr>
          <w:b/>
          <w:lang w:val="es-ES_tradnl"/>
        </w:rPr>
        <w:t>Antecedentes</w:t>
      </w:r>
    </w:p>
    <w:p w14:paraId="0B0FF931" w14:textId="77777777" w:rsidR="00856E96" w:rsidRDefault="00856E96" w:rsidP="00856E96">
      <w:pPr>
        <w:tabs>
          <w:tab w:val="left" w:pos="831"/>
        </w:tabs>
        <w:rPr>
          <w:bCs/>
          <w:color w:val="808080" w:themeColor="background1" w:themeShade="80"/>
          <w:szCs w:val="24"/>
          <w:lang w:val="es-ES_tradnl"/>
        </w:rPr>
      </w:pPr>
      <w:r w:rsidRPr="00DD71BA">
        <w:rPr>
          <w:bCs/>
          <w:color w:val="808080" w:themeColor="background1" w:themeShade="80"/>
          <w:szCs w:val="24"/>
          <w:lang w:val="es-ES_tradnl"/>
        </w:rPr>
        <w:t>Reflejar una revisión minuciosa en publicaciones científicas serias: con una antigüedad máxima de cinco años. Reportar que se encontró información en libros, bases de datos, internet y bases de patentes.</w:t>
      </w:r>
    </w:p>
    <w:p w14:paraId="7ED79554" w14:textId="77777777" w:rsidR="00856E96" w:rsidRPr="00D231EF" w:rsidRDefault="00856E96" w:rsidP="00856E96">
      <w:pPr>
        <w:tabs>
          <w:tab w:val="left" w:pos="831"/>
        </w:tabs>
        <w:rPr>
          <w:b/>
          <w:bCs/>
          <w:color w:val="808080" w:themeColor="background1" w:themeShade="80"/>
          <w:szCs w:val="24"/>
          <w:lang w:val="es-ES_tradnl"/>
        </w:rPr>
      </w:pPr>
      <w:r w:rsidRPr="00D231EF">
        <w:rPr>
          <w:bCs/>
          <w:color w:val="808080" w:themeColor="background1" w:themeShade="80"/>
          <w:szCs w:val="24"/>
          <w:lang w:val="es-ES_tradnl"/>
        </w:rPr>
        <w:t>Presentar resultados de la revisión y búsqueda de información tecnológica en bases de datos de patentes y diseños industriales.</w:t>
      </w:r>
    </w:p>
    <w:p w14:paraId="2F88B120" w14:textId="77777777" w:rsidR="00856E96" w:rsidRPr="00D231EF" w:rsidRDefault="00856E96" w:rsidP="00856E96">
      <w:pPr>
        <w:tabs>
          <w:tab w:val="left" w:pos="831"/>
        </w:tabs>
        <w:rPr>
          <w:bCs/>
          <w:color w:val="808080" w:themeColor="background1" w:themeShade="80"/>
          <w:szCs w:val="24"/>
          <w:lang w:val="es-ES_tradnl"/>
        </w:rPr>
      </w:pPr>
      <w:r w:rsidRPr="00D231EF">
        <w:rPr>
          <w:bCs/>
          <w:color w:val="808080" w:themeColor="background1" w:themeShade="80"/>
          <w:szCs w:val="24"/>
          <w:lang w:val="es-ES_tradnl"/>
        </w:rPr>
        <w:t>Explicar las diferencias del desarrollo tecnológico propuesto respecto a lo que ya se conoce en cuanto al funcionamiento y componentes.</w:t>
      </w:r>
    </w:p>
    <w:p w14:paraId="29FFEAF9" w14:textId="77777777" w:rsidR="00856E96" w:rsidRPr="00DD71BA" w:rsidRDefault="00856E96" w:rsidP="00856E96">
      <w:pPr>
        <w:tabs>
          <w:tab w:val="left" w:pos="831"/>
        </w:tabs>
        <w:rPr>
          <w:bCs/>
          <w:color w:val="808080" w:themeColor="background1" w:themeShade="80"/>
          <w:szCs w:val="24"/>
          <w:lang w:val="es-ES_tradnl"/>
        </w:rPr>
      </w:pPr>
    </w:p>
    <w:p w14:paraId="59E61DD5" w14:textId="77777777" w:rsidR="00856E96" w:rsidRPr="00DD71BA" w:rsidRDefault="00856E96" w:rsidP="00856E96">
      <w:pPr>
        <w:pStyle w:val="Prrafodelista"/>
        <w:widowControl w:val="0"/>
        <w:numPr>
          <w:ilvl w:val="0"/>
          <w:numId w:val="10"/>
        </w:numPr>
        <w:tabs>
          <w:tab w:val="left" w:pos="831"/>
        </w:tabs>
        <w:autoSpaceDE w:val="0"/>
        <w:autoSpaceDN w:val="0"/>
        <w:spacing w:before="141" w:after="0" w:line="360" w:lineRule="auto"/>
        <w:contextualSpacing w:val="0"/>
        <w:jc w:val="both"/>
        <w:rPr>
          <w:b/>
          <w:lang w:val="es-ES_tradnl"/>
        </w:rPr>
      </w:pPr>
      <w:r>
        <w:rPr>
          <w:b/>
          <w:lang w:val="es-ES_tradnl"/>
        </w:rPr>
        <w:t>Definición de la meta de ingeniería</w:t>
      </w:r>
    </w:p>
    <w:p w14:paraId="6C136A3D" w14:textId="77777777" w:rsidR="00856E96" w:rsidRPr="00BB2C0E" w:rsidRDefault="00856E96" w:rsidP="00856E96">
      <w:pPr>
        <w:tabs>
          <w:tab w:val="left" w:pos="831"/>
        </w:tabs>
        <w:rPr>
          <w:b/>
          <w:color w:val="808080" w:themeColor="background1" w:themeShade="80"/>
          <w:szCs w:val="24"/>
          <w:lang w:val="es-ES_tradnl"/>
        </w:rPr>
      </w:pPr>
      <w:r w:rsidRPr="00BB2C0E">
        <w:rPr>
          <w:color w:val="808080" w:themeColor="background1" w:themeShade="80"/>
          <w:szCs w:val="24"/>
          <w:lang w:val="es-ES_tradnl"/>
        </w:rPr>
        <w:t>Explicar el problema técnico que resuelve (únicamente cuestiones</w:t>
      </w:r>
      <w:r w:rsidRPr="00BB2C0E">
        <w:rPr>
          <w:color w:val="808080" w:themeColor="background1" w:themeShade="80"/>
          <w:spacing w:val="-7"/>
          <w:szCs w:val="24"/>
          <w:lang w:val="es-ES_tradnl"/>
        </w:rPr>
        <w:t xml:space="preserve"> </w:t>
      </w:r>
      <w:r w:rsidRPr="00BB2C0E">
        <w:rPr>
          <w:color w:val="808080" w:themeColor="background1" w:themeShade="80"/>
          <w:szCs w:val="24"/>
          <w:lang w:val="es-ES_tradnl"/>
        </w:rPr>
        <w:t>técnicas) de forma clara y enfocada.</w:t>
      </w:r>
    </w:p>
    <w:p w14:paraId="3FDF9BA6" w14:textId="77777777" w:rsidR="00856E96" w:rsidRPr="00BB2C0E" w:rsidRDefault="00856E96" w:rsidP="00856E96">
      <w:pPr>
        <w:tabs>
          <w:tab w:val="left" w:pos="831"/>
        </w:tabs>
        <w:rPr>
          <w:b/>
          <w:color w:val="808080" w:themeColor="background1" w:themeShade="80"/>
          <w:szCs w:val="24"/>
          <w:lang w:val="es-ES_tradnl"/>
        </w:rPr>
      </w:pPr>
      <w:r w:rsidRPr="00BB2C0E">
        <w:rPr>
          <w:color w:val="808080" w:themeColor="background1" w:themeShade="80"/>
          <w:szCs w:val="24"/>
          <w:lang w:val="es-ES_tradnl"/>
        </w:rPr>
        <w:t>Definir los criterios para dar solución a la problemática.</w:t>
      </w:r>
    </w:p>
    <w:p w14:paraId="006301F4" w14:textId="77777777" w:rsidR="00856E96" w:rsidRPr="00BB2C0E" w:rsidRDefault="00856E96" w:rsidP="00856E96">
      <w:pPr>
        <w:tabs>
          <w:tab w:val="left" w:pos="831"/>
        </w:tabs>
        <w:rPr>
          <w:b/>
          <w:color w:val="808080" w:themeColor="background1" w:themeShade="80"/>
          <w:szCs w:val="24"/>
          <w:lang w:val="es-ES_tradnl"/>
        </w:rPr>
      </w:pPr>
      <w:r w:rsidRPr="00BB2C0E">
        <w:rPr>
          <w:color w:val="808080" w:themeColor="background1" w:themeShade="80"/>
          <w:szCs w:val="24"/>
          <w:lang w:val="es-ES_tradnl"/>
        </w:rPr>
        <w:t xml:space="preserve">Identificar una solución y explicar sus restricciones.    </w:t>
      </w:r>
    </w:p>
    <w:p w14:paraId="714EAE87" w14:textId="77777777" w:rsidR="00856E96" w:rsidRPr="009F1539" w:rsidRDefault="00856E96" w:rsidP="00856E96">
      <w:pPr>
        <w:pStyle w:val="Prrafodelista"/>
        <w:widowControl w:val="0"/>
        <w:numPr>
          <w:ilvl w:val="0"/>
          <w:numId w:val="10"/>
        </w:numPr>
        <w:tabs>
          <w:tab w:val="left" w:pos="831"/>
        </w:tabs>
        <w:autoSpaceDE w:val="0"/>
        <w:autoSpaceDN w:val="0"/>
        <w:spacing w:before="141" w:after="0" w:line="360" w:lineRule="auto"/>
        <w:contextualSpacing w:val="0"/>
        <w:jc w:val="both"/>
        <w:rPr>
          <w:b/>
          <w:sz w:val="28"/>
          <w:lang w:val="es-ES_tradnl"/>
        </w:rPr>
      </w:pPr>
      <w:r w:rsidRPr="009F1539">
        <w:rPr>
          <w:b/>
          <w:lang w:val="es-ES_tradnl"/>
        </w:rPr>
        <w:t>Justificación</w:t>
      </w:r>
    </w:p>
    <w:p w14:paraId="728A566B" w14:textId="77777777" w:rsidR="00856E96" w:rsidRPr="009F1539" w:rsidRDefault="00856E96" w:rsidP="00856E96">
      <w:pPr>
        <w:tabs>
          <w:tab w:val="left" w:pos="831"/>
        </w:tabs>
        <w:rPr>
          <w:bCs/>
          <w:color w:val="808080" w:themeColor="background1" w:themeShade="80"/>
          <w:szCs w:val="24"/>
          <w:lang w:val="es-ES_tradnl"/>
        </w:rPr>
      </w:pPr>
      <w:r w:rsidRPr="009F1539">
        <w:rPr>
          <w:bCs/>
          <w:color w:val="808080" w:themeColor="background1" w:themeShade="80"/>
          <w:szCs w:val="24"/>
          <w:lang w:val="es-ES_tradnl"/>
        </w:rPr>
        <w:lastRenderedPageBreak/>
        <w:t>Explica las razones por las cuales se va a investigar el tema y porque es importante.</w:t>
      </w:r>
    </w:p>
    <w:p w14:paraId="40224C52" w14:textId="77777777" w:rsidR="00856E96" w:rsidRPr="009F1539" w:rsidRDefault="00856E96" w:rsidP="00856E96">
      <w:pPr>
        <w:tabs>
          <w:tab w:val="left" w:pos="831"/>
        </w:tabs>
        <w:rPr>
          <w:bCs/>
          <w:color w:val="808080" w:themeColor="background1" w:themeShade="80"/>
          <w:szCs w:val="24"/>
          <w:lang w:val="es-ES_tradnl"/>
        </w:rPr>
      </w:pPr>
      <w:r w:rsidRPr="009F1539">
        <w:rPr>
          <w:bCs/>
          <w:color w:val="808080" w:themeColor="background1" w:themeShade="80"/>
          <w:szCs w:val="24"/>
          <w:lang w:val="es-ES_tradnl"/>
        </w:rPr>
        <w:t>Detalla al menos uno de los siguientes aspectos: relevancia social,</w:t>
      </w:r>
      <w:r>
        <w:rPr>
          <w:bCs/>
          <w:color w:val="808080" w:themeColor="background1" w:themeShade="80"/>
          <w:szCs w:val="24"/>
          <w:lang w:val="es-ES_tradnl"/>
        </w:rPr>
        <w:t xml:space="preserve"> </w:t>
      </w:r>
      <w:r w:rsidRPr="009F1539">
        <w:rPr>
          <w:bCs/>
          <w:color w:val="808080" w:themeColor="background1" w:themeShade="80"/>
          <w:szCs w:val="24"/>
          <w:lang w:val="es-ES_tradnl"/>
        </w:rPr>
        <w:t>implicaciones prácticas, valor teórico y utilidad metodológica.</w:t>
      </w:r>
    </w:p>
    <w:p w14:paraId="7ED6AC98" w14:textId="77777777" w:rsidR="00856E96" w:rsidRPr="009F1539" w:rsidRDefault="00856E96" w:rsidP="00856E96">
      <w:pPr>
        <w:pStyle w:val="Prrafodelista"/>
        <w:widowControl w:val="0"/>
        <w:numPr>
          <w:ilvl w:val="0"/>
          <w:numId w:val="10"/>
        </w:numPr>
        <w:tabs>
          <w:tab w:val="left" w:pos="1245"/>
        </w:tabs>
        <w:autoSpaceDE w:val="0"/>
        <w:autoSpaceDN w:val="0"/>
        <w:spacing w:before="141" w:after="0" w:line="360" w:lineRule="auto"/>
        <w:contextualSpacing w:val="0"/>
        <w:jc w:val="both"/>
        <w:rPr>
          <w:b/>
          <w:sz w:val="28"/>
          <w:lang w:val="es-ES_tradnl"/>
        </w:rPr>
      </w:pPr>
      <w:r w:rsidRPr="009F1539">
        <w:rPr>
          <w:b/>
          <w:lang w:val="es-ES_tradnl"/>
        </w:rPr>
        <w:t>Objetivos</w:t>
      </w:r>
    </w:p>
    <w:p w14:paraId="0CA83603" w14:textId="77777777" w:rsidR="00856E96" w:rsidRPr="009F1539" w:rsidRDefault="00856E96" w:rsidP="00856E96">
      <w:pPr>
        <w:tabs>
          <w:tab w:val="left" w:pos="1179"/>
        </w:tabs>
        <w:rPr>
          <w:color w:val="7F7F7F" w:themeColor="text1" w:themeTint="80"/>
          <w:lang w:val="es-ES_tradnl"/>
        </w:rPr>
      </w:pPr>
      <w:r w:rsidRPr="009F1539">
        <w:rPr>
          <w:b/>
          <w:bCs/>
          <w:color w:val="7F7F7F" w:themeColor="text1" w:themeTint="80"/>
          <w:lang w:val="es-ES_tradnl"/>
        </w:rPr>
        <w:t>Objetivo</w:t>
      </w:r>
      <w:r w:rsidRPr="009F1539">
        <w:rPr>
          <w:b/>
          <w:bCs/>
          <w:color w:val="7F7F7F" w:themeColor="text1" w:themeTint="80"/>
          <w:spacing w:val="-3"/>
          <w:lang w:val="es-ES_tradnl"/>
        </w:rPr>
        <w:t xml:space="preserve"> </w:t>
      </w:r>
      <w:r w:rsidRPr="009F1539">
        <w:rPr>
          <w:b/>
          <w:bCs/>
          <w:color w:val="7F7F7F" w:themeColor="text1" w:themeTint="80"/>
          <w:lang w:val="es-ES_tradnl"/>
        </w:rPr>
        <w:t>general:</w:t>
      </w:r>
      <w:r w:rsidRPr="009F1539">
        <w:rPr>
          <w:color w:val="7F7F7F" w:themeColor="text1" w:themeTint="80"/>
          <w:lang w:val="es-ES_tradnl"/>
        </w:rPr>
        <w:t xml:space="preserve"> es la descripción del objetivo general y global del proyecto. Está relacionado con la delimitación y planteamiento del problema. Es realista, medible y congruente con la solución de la pregunta de investigación o problema.</w:t>
      </w:r>
    </w:p>
    <w:p w14:paraId="2C2CCF0F" w14:textId="77777777" w:rsidR="00856E96" w:rsidRDefault="00856E96" w:rsidP="00856E96">
      <w:pPr>
        <w:tabs>
          <w:tab w:val="left" w:pos="1179"/>
        </w:tabs>
        <w:rPr>
          <w:color w:val="7F7F7F" w:themeColor="text1" w:themeTint="80"/>
          <w:lang w:val="es-ES_tradnl"/>
        </w:rPr>
      </w:pPr>
      <w:r w:rsidRPr="009F1539">
        <w:rPr>
          <w:b/>
          <w:bCs/>
          <w:color w:val="7F7F7F" w:themeColor="text1" w:themeTint="80"/>
          <w:lang w:val="es-ES_tradnl"/>
        </w:rPr>
        <w:t>Objetivos específicos:</w:t>
      </w:r>
      <w:r w:rsidRPr="009F1539">
        <w:rPr>
          <w:color w:val="7F7F7F" w:themeColor="text1" w:themeTint="80"/>
          <w:lang w:val="es-ES_tradnl"/>
        </w:rPr>
        <w:t xml:space="preserve"> Son los que enumeran las actividades que se harán para alcanzar el cumplimiento del objetivo general. Se espera que sean al menos 3 objetivos específicos y se recomienda un máximo de 7. Estarán enfocados a la solución del problema planteado y a todas las actividades que servirán para resolverlo.</w:t>
      </w:r>
    </w:p>
    <w:p w14:paraId="4E102E3E" w14:textId="77777777" w:rsidR="00856E96" w:rsidRPr="009F1539" w:rsidRDefault="00856E96" w:rsidP="00856E96">
      <w:pPr>
        <w:tabs>
          <w:tab w:val="left" w:pos="1179"/>
        </w:tabs>
        <w:rPr>
          <w:color w:val="7F7F7F" w:themeColor="text1" w:themeTint="80"/>
          <w:lang w:val="es-ES_tradnl"/>
        </w:rPr>
      </w:pPr>
    </w:p>
    <w:p w14:paraId="5DCAD86A" w14:textId="77777777" w:rsidR="00856E96" w:rsidRPr="00DD71BA" w:rsidRDefault="00856E96" w:rsidP="00856E96">
      <w:pPr>
        <w:pStyle w:val="Prrafodelista"/>
        <w:widowControl w:val="0"/>
        <w:numPr>
          <w:ilvl w:val="0"/>
          <w:numId w:val="10"/>
        </w:numPr>
        <w:tabs>
          <w:tab w:val="left" w:pos="1179"/>
        </w:tabs>
        <w:autoSpaceDE w:val="0"/>
        <w:autoSpaceDN w:val="0"/>
        <w:spacing w:before="31" w:after="0" w:line="360" w:lineRule="auto"/>
        <w:ind w:right="107"/>
        <w:contextualSpacing w:val="0"/>
        <w:jc w:val="both"/>
        <w:rPr>
          <w:b/>
          <w:lang w:val="es-ES_tradnl"/>
        </w:rPr>
      </w:pPr>
      <w:r>
        <w:rPr>
          <w:b/>
          <w:lang w:val="es-ES_tradnl"/>
        </w:rPr>
        <w:t>Diseño y metodología</w:t>
      </w:r>
    </w:p>
    <w:p w14:paraId="49DD36D2" w14:textId="77777777" w:rsidR="00856E96" w:rsidRPr="00BB2C0E" w:rsidRDefault="00856E96" w:rsidP="00856E96">
      <w:pPr>
        <w:tabs>
          <w:tab w:val="left" w:pos="426"/>
        </w:tabs>
        <w:spacing w:line="276" w:lineRule="auto"/>
        <w:rPr>
          <w:b/>
          <w:color w:val="808080" w:themeColor="background1" w:themeShade="80"/>
          <w:szCs w:val="24"/>
          <w:lang w:val="es-ES_tradnl"/>
        </w:rPr>
      </w:pPr>
      <w:r w:rsidRPr="00BB2C0E">
        <w:rPr>
          <w:color w:val="808080" w:themeColor="background1" w:themeShade="80"/>
          <w:szCs w:val="24"/>
          <w:lang w:val="es-ES_tradnl"/>
        </w:rPr>
        <w:t>Explicar qué componentes y materiales se necesitan para llevar a cabo el desarrollo.</w:t>
      </w:r>
    </w:p>
    <w:p w14:paraId="468CE7BC" w14:textId="77777777" w:rsidR="00856E96" w:rsidRDefault="00856E96" w:rsidP="00856E96">
      <w:pPr>
        <w:tabs>
          <w:tab w:val="left" w:pos="426"/>
        </w:tabs>
        <w:spacing w:line="276" w:lineRule="auto"/>
        <w:rPr>
          <w:color w:val="808080" w:themeColor="background1" w:themeShade="80"/>
          <w:szCs w:val="24"/>
          <w:lang w:val="es-ES_tradnl"/>
        </w:rPr>
      </w:pPr>
      <w:r w:rsidRPr="00BB2C0E">
        <w:rPr>
          <w:color w:val="808080" w:themeColor="background1" w:themeShade="80"/>
          <w:szCs w:val="24"/>
          <w:lang w:val="es-ES_tradnl"/>
        </w:rPr>
        <w:t xml:space="preserve">Utilizar imágenes, fotografías, dibujos o diagramas que ayuden a describir la metodología. </w:t>
      </w:r>
    </w:p>
    <w:p w14:paraId="26A30226" w14:textId="77777777" w:rsidR="00856E96" w:rsidRPr="00BB2C0E" w:rsidRDefault="00856E96" w:rsidP="00856E96">
      <w:pPr>
        <w:tabs>
          <w:tab w:val="left" w:pos="426"/>
        </w:tabs>
        <w:spacing w:line="276" w:lineRule="auto"/>
        <w:rPr>
          <w:b/>
          <w:color w:val="808080" w:themeColor="background1" w:themeShade="80"/>
          <w:szCs w:val="24"/>
          <w:lang w:val="es-ES_tradnl"/>
        </w:rPr>
      </w:pPr>
    </w:p>
    <w:p w14:paraId="56962007" w14:textId="77777777" w:rsidR="00856E96" w:rsidRPr="00DD71BA" w:rsidRDefault="00856E96" w:rsidP="00856E96">
      <w:pPr>
        <w:pStyle w:val="Prrafodelista"/>
        <w:widowControl w:val="0"/>
        <w:numPr>
          <w:ilvl w:val="0"/>
          <w:numId w:val="10"/>
        </w:numPr>
        <w:tabs>
          <w:tab w:val="left" w:pos="1179"/>
        </w:tabs>
        <w:autoSpaceDE w:val="0"/>
        <w:autoSpaceDN w:val="0"/>
        <w:spacing w:before="31" w:after="0" w:line="360" w:lineRule="auto"/>
        <w:ind w:right="107"/>
        <w:contextualSpacing w:val="0"/>
        <w:jc w:val="both"/>
        <w:rPr>
          <w:b/>
          <w:lang w:val="es-ES_tradnl"/>
        </w:rPr>
      </w:pPr>
      <w:r>
        <w:rPr>
          <w:b/>
          <w:lang w:val="es-ES_tradnl"/>
        </w:rPr>
        <w:t>Ejecución y construcción</w:t>
      </w:r>
    </w:p>
    <w:p w14:paraId="58579D89" w14:textId="77777777" w:rsidR="00856E96" w:rsidRPr="00BB2C0E" w:rsidRDefault="00856E96" w:rsidP="00856E96">
      <w:pPr>
        <w:tabs>
          <w:tab w:val="left" w:pos="1179"/>
        </w:tabs>
        <w:spacing w:before="31" w:line="276" w:lineRule="auto"/>
        <w:ind w:right="107"/>
        <w:rPr>
          <w:b/>
          <w:bCs/>
          <w:color w:val="808080" w:themeColor="background1" w:themeShade="80"/>
          <w:lang w:val="es-ES"/>
        </w:rPr>
      </w:pPr>
      <w:r w:rsidRPr="4FF6E4F9">
        <w:rPr>
          <w:color w:val="808080" w:themeColor="background1" w:themeShade="80"/>
          <w:lang w:val="es-ES"/>
        </w:rPr>
        <w:t>Explicar a detalle las diferentes condiciones en las cuales se probó el prototipo.</w:t>
      </w:r>
    </w:p>
    <w:p w14:paraId="34436750" w14:textId="77777777" w:rsidR="00856E96" w:rsidRDefault="00856E96" w:rsidP="00856E96">
      <w:pPr>
        <w:tabs>
          <w:tab w:val="left" w:pos="1179"/>
        </w:tabs>
        <w:spacing w:before="31" w:line="276" w:lineRule="auto"/>
        <w:ind w:right="107"/>
        <w:rPr>
          <w:color w:val="808080" w:themeColor="background1" w:themeShade="80"/>
          <w:szCs w:val="24"/>
          <w:lang w:val="es-ES_tradnl"/>
        </w:rPr>
      </w:pPr>
      <w:r w:rsidRPr="00BB2C0E">
        <w:rPr>
          <w:color w:val="808080" w:themeColor="background1" w:themeShade="80"/>
          <w:szCs w:val="24"/>
          <w:lang w:val="es-ES_tradnl"/>
        </w:rPr>
        <w:t>Explicar qué habilidades de ingeniería obtuvieron al desarrollar el prototipo.</w:t>
      </w:r>
    </w:p>
    <w:p w14:paraId="18DF3A09" w14:textId="77777777" w:rsidR="00856E96" w:rsidRPr="00BB2C0E" w:rsidRDefault="00856E96" w:rsidP="00856E96">
      <w:pPr>
        <w:tabs>
          <w:tab w:val="left" w:pos="1179"/>
        </w:tabs>
        <w:spacing w:before="31" w:line="276" w:lineRule="auto"/>
        <w:ind w:right="107"/>
        <w:rPr>
          <w:b/>
          <w:color w:val="808080" w:themeColor="background1" w:themeShade="80"/>
          <w:szCs w:val="24"/>
          <w:lang w:val="es-ES_tradnl"/>
        </w:rPr>
      </w:pPr>
    </w:p>
    <w:p w14:paraId="46C23A2B" w14:textId="77777777" w:rsidR="00856E96" w:rsidRPr="009F1539" w:rsidRDefault="00856E96" w:rsidP="00856E96">
      <w:pPr>
        <w:pStyle w:val="Prrafodelista"/>
        <w:widowControl w:val="0"/>
        <w:numPr>
          <w:ilvl w:val="0"/>
          <w:numId w:val="10"/>
        </w:numPr>
        <w:tabs>
          <w:tab w:val="left" w:pos="1179"/>
        </w:tabs>
        <w:autoSpaceDE w:val="0"/>
        <w:autoSpaceDN w:val="0"/>
        <w:spacing w:before="31" w:after="0" w:line="360" w:lineRule="auto"/>
        <w:ind w:right="107"/>
        <w:contextualSpacing w:val="0"/>
        <w:jc w:val="both"/>
        <w:rPr>
          <w:b/>
          <w:lang w:val="es-ES_tradnl"/>
        </w:rPr>
      </w:pPr>
      <w:r w:rsidRPr="009F1539">
        <w:rPr>
          <w:b/>
          <w:lang w:val="es-ES_tradnl"/>
        </w:rPr>
        <w:t>Resultados</w:t>
      </w:r>
    </w:p>
    <w:p w14:paraId="243E67BA" w14:textId="77777777" w:rsidR="00856E96" w:rsidRPr="00BB2C0E" w:rsidRDefault="00856E96" w:rsidP="00856E96">
      <w:pPr>
        <w:rPr>
          <w:color w:val="808080" w:themeColor="background1" w:themeShade="80"/>
          <w:szCs w:val="24"/>
          <w:lang w:val="es-MX"/>
        </w:rPr>
      </w:pPr>
      <w:r w:rsidRPr="00BB2C0E">
        <w:rPr>
          <w:color w:val="808080" w:themeColor="background1" w:themeShade="80"/>
          <w:szCs w:val="24"/>
          <w:lang w:val="es-ES"/>
        </w:rPr>
        <w:t xml:space="preserve">Describir el resultado del proyecto es una solución innovadora, presenta nuevas alternativas, nuevas posibilidades de abordar la situación problemática y lo fundamenta realizando una comparación documentada con lo que actualmente existe.               </w:t>
      </w:r>
    </w:p>
    <w:p w14:paraId="091E17D3" w14:textId="77777777" w:rsidR="00856E96" w:rsidRPr="00BB2C0E" w:rsidRDefault="00856E96" w:rsidP="00856E96">
      <w:pPr>
        <w:rPr>
          <w:color w:val="808080" w:themeColor="background1" w:themeShade="80"/>
          <w:szCs w:val="24"/>
          <w:lang w:val="es-MX"/>
        </w:rPr>
      </w:pPr>
      <w:r w:rsidRPr="00BB2C0E">
        <w:rPr>
          <w:color w:val="808080" w:themeColor="background1" w:themeShade="80"/>
          <w:szCs w:val="24"/>
          <w:lang w:val="es-ES"/>
        </w:rPr>
        <w:t xml:space="preserve">Redactar claramente cómo el resultado del proyecto (prototipo o modelo) presenta una solución viable (reduce costos, disminuye niveles de contaminación, facilita procesos, etc.). </w:t>
      </w:r>
    </w:p>
    <w:p w14:paraId="6284B78B" w14:textId="77777777" w:rsidR="00856E96" w:rsidRPr="009F1539" w:rsidRDefault="00856E96" w:rsidP="00856E96">
      <w:pPr>
        <w:pStyle w:val="Prrafodelista"/>
        <w:widowControl w:val="0"/>
        <w:numPr>
          <w:ilvl w:val="0"/>
          <w:numId w:val="10"/>
        </w:numPr>
        <w:tabs>
          <w:tab w:val="left" w:pos="1179"/>
        </w:tabs>
        <w:autoSpaceDE w:val="0"/>
        <w:autoSpaceDN w:val="0"/>
        <w:spacing w:before="31" w:after="0" w:line="360" w:lineRule="auto"/>
        <w:ind w:right="107"/>
        <w:contextualSpacing w:val="0"/>
        <w:jc w:val="both"/>
        <w:rPr>
          <w:b/>
          <w:bCs/>
          <w:color w:val="000000" w:themeColor="text1"/>
          <w:lang w:val="es-ES_tradnl"/>
        </w:rPr>
      </w:pPr>
      <w:r w:rsidRPr="009F1539">
        <w:rPr>
          <w:b/>
          <w:bCs/>
          <w:color w:val="000000" w:themeColor="text1"/>
          <w:lang w:val="es-ES_tradnl"/>
        </w:rPr>
        <w:t>Conclusiones</w:t>
      </w:r>
    </w:p>
    <w:p w14:paraId="18822AB0" w14:textId="77777777" w:rsidR="00856E96" w:rsidRPr="009F1539" w:rsidRDefault="00856E96" w:rsidP="00856E96">
      <w:pPr>
        <w:pStyle w:val="Textoindependiente"/>
        <w:rPr>
          <w:color w:val="808080" w:themeColor="background1" w:themeShade="80"/>
          <w:lang w:val="es-ES_tradnl"/>
        </w:rPr>
      </w:pPr>
      <w:r w:rsidRPr="009F1539">
        <w:rPr>
          <w:color w:val="808080" w:themeColor="background1" w:themeShade="80"/>
          <w:lang w:val="es-ES_tradnl"/>
        </w:rPr>
        <w:t>Explica a detalle la forma en que los resultados de la investigación tienen impacto en alguna de las siguientes áreas: la ciencia / la salud / la sociedad / el desarrollo sostenible, entre otros.</w:t>
      </w:r>
    </w:p>
    <w:p w14:paraId="54AC5796" w14:textId="77777777" w:rsidR="00856E96" w:rsidRPr="009F1539" w:rsidRDefault="00856E96" w:rsidP="00856E96">
      <w:pPr>
        <w:pStyle w:val="Textoindependiente"/>
        <w:rPr>
          <w:color w:val="808080" w:themeColor="background1" w:themeShade="80"/>
          <w:lang w:val="es-ES_tradnl"/>
        </w:rPr>
      </w:pPr>
      <w:r w:rsidRPr="009F1539">
        <w:rPr>
          <w:color w:val="808080" w:themeColor="background1" w:themeShade="80"/>
          <w:lang w:val="es-ES_tradnl"/>
        </w:rPr>
        <w:t>Explicar cuál fue el aprendizaje que tuvieron en el proceso de desarrollar el proyecto.</w:t>
      </w:r>
    </w:p>
    <w:p w14:paraId="72A8F16D" w14:textId="77777777" w:rsidR="00856E96" w:rsidRPr="00DD71BA" w:rsidRDefault="00856E96" w:rsidP="00856E96">
      <w:pPr>
        <w:pStyle w:val="Prrafodelista"/>
        <w:widowControl w:val="0"/>
        <w:numPr>
          <w:ilvl w:val="0"/>
          <w:numId w:val="10"/>
        </w:numPr>
        <w:tabs>
          <w:tab w:val="left" w:pos="1179"/>
        </w:tabs>
        <w:autoSpaceDE w:val="0"/>
        <w:autoSpaceDN w:val="0"/>
        <w:spacing w:before="31" w:after="0" w:line="360" w:lineRule="auto"/>
        <w:ind w:right="107"/>
        <w:contextualSpacing w:val="0"/>
        <w:jc w:val="both"/>
        <w:rPr>
          <w:b/>
          <w:bCs/>
          <w:color w:val="000000" w:themeColor="text1"/>
          <w:lang w:val="es-ES_tradnl"/>
        </w:rPr>
      </w:pPr>
      <w:r w:rsidRPr="00DD71BA">
        <w:rPr>
          <w:b/>
          <w:bCs/>
          <w:color w:val="000000" w:themeColor="text1"/>
          <w:lang w:val="es-ES_tradnl"/>
        </w:rPr>
        <w:t>Referencias bibliográficas</w:t>
      </w:r>
    </w:p>
    <w:p w14:paraId="5642DDEE" w14:textId="77777777" w:rsidR="00856E96" w:rsidRPr="009F1539" w:rsidRDefault="00856E96" w:rsidP="00856E96">
      <w:pPr>
        <w:tabs>
          <w:tab w:val="left" w:pos="1134"/>
          <w:tab w:val="left" w:pos="1276"/>
        </w:tabs>
        <w:spacing w:before="136"/>
        <w:ind w:right="107"/>
        <w:rPr>
          <w:color w:val="7F7F7F" w:themeColor="text1" w:themeTint="80"/>
          <w:lang w:val="es-ES"/>
        </w:rPr>
      </w:pPr>
      <w:r w:rsidRPr="4FF6E4F9">
        <w:rPr>
          <w:color w:val="7F7F7F" w:themeColor="text1" w:themeTint="80"/>
          <w:lang w:val="es-ES"/>
        </w:rPr>
        <w:t xml:space="preserve">Presentar al menos 5 fuentes bibliográficas actuales, pertinentes y relacionadas con la temática. Presentar la bibliografía utilizando, de preferencia el formato de citación APA (American </w:t>
      </w:r>
      <w:proofErr w:type="spellStart"/>
      <w:r w:rsidRPr="4FF6E4F9">
        <w:rPr>
          <w:color w:val="7F7F7F" w:themeColor="text1" w:themeTint="80"/>
          <w:lang w:val="es-ES"/>
        </w:rPr>
        <w:t>Psychological</w:t>
      </w:r>
      <w:proofErr w:type="spellEnd"/>
      <w:r w:rsidRPr="4FF6E4F9">
        <w:rPr>
          <w:color w:val="7F7F7F" w:themeColor="text1" w:themeTint="80"/>
          <w:lang w:val="es-ES"/>
        </w:rPr>
        <w:t xml:space="preserve"> </w:t>
      </w:r>
      <w:proofErr w:type="spellStart"/>
      <w:r w:rsidRPr="4FF6E4F9">
        <w:rPr>
          <w:color w:val="7F7F7F" w:themeColor="text1" w:themeTint="80"/>
          <w:lang w:val="es-ES"/>
        </w:rPr>
        <w:t>Association</w:t>
      </w:r>
      <w:proofErr w:type="spellEnd"/>
      <w:r w:rsidRPr="4FF6E4F9">
        <w:rPr>
          <w:color w:val="7F7F7F" w:themeColor="text1" w:themeTint="80"/>
          <w:lang w:val="es-ES"/>
        </w:rPr>
        <w:t>), o si se utiliza otro, indicarlo</w:t>
      </w:r>
      <w:r w:rsidRPr="4FF6E4F9">
        <w:rPr>
          <w:color w:val="7F7F7F" w:themeColor="text1" w:themeTint="80"/>
          <w:spacing w:val="-4"/>
          <w:lang w:val="es-ES"/>
        </w:rPr>
        <w:t xml:space="preserve"> </w:t>
      </w:r>
      <w:r w:rsidRPr="4FF6E4F9">
        <w:rPr>
          <w:color w:val="7F7F7F" w:themeColor="text1" w:themeTint="80"/>
          <w:lang w:val="es-ES"/>
        </w:rPr>
        <w:t>así.</w:t>
      </w:r>
    </w:p>
    <w:p w14:paraId="5E48CCB3" w14:textId="77777777" w:rsidR="00856E96" w:rsidRPr="00DD71BA" w:rsidRDefault="00856E96" w:rsidP="00856E96">
      <w:pPr>
        <w:rPr>
          <w:lang w:val="es-ES_tradnl"/>
        </w:rPr>
      </w:pPr>
    </w:p>
    <w:p w14:paraId="56FBFF73" w14:textId="25E8BB89" w:rsidR="004020DE" w:rsidRPr="00856E96" w:rsidRDefault="004020DE" w:rsidP="00856E96">
      <w:pPr>
        <w:pStyle w:val="Ttulo1"/>
        <w:spacing w:before="100" w:after="40"/>
        <w:rPr>
          <w:lang w:val="es-ES_tradnl"/>
        </w:rPr>
      </w:pPr>
    </w:p>
    <w:sectPr w:rsidR="004020DE" w:rsidRPr="00856E96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748490" w14:textId="77777777" w:rsidR="00F60499" w:rsidRDefault="00F60499">
      <w:pPr>
        <w:spacing w:after="0"/>
      </w:pPr>
      <w:r>
        <w:separator/>
      </w:r>
    </w:p>
  </w:endnote>
  <w:endnote w:type="continuationSeparator" w:id="0">
    <w:p w14:paraId="559A3741" w14:textId="77777777" w:rsidR="00F60499" w:rsidRDefault="00F6049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085918" w14:textId="77777777" w:rsidR="004020DE" w:rsidRPr="00856E96" w:rsidRDefault="00F60499">
    <w:pPr>
      <w:pStyle w:val="Piedepgina"/>
      <w:jc w:val="center"/>
      <w:rPr>
        <w:lang w:val="es-MX"/>
      </w:rPr>
    </w:pPr>
    <w:r w:rsidRPr="00856E96">
      <w:rPr>
        <w:color w:val="6B7280"/>
        <w:sz w:val="14"/>
        <w:lang w:val="es-MX"/>
      </w:rPr>
      <w:t>FECI Chihuahua 2026 | Instituto de Innovación y Competitividad | Formato oficial de apoyo para registro y revisión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06FF97" w14:textId="77777777" w:rsidR="00F60499" w:rsidRDefault="00F60499">
      <w:pPr>
        <w:spacing w:after="0"/>
      </w:pPr>
      <w:r>
        <w:separator/>
      </w:r>
    </w:p>
  </w:footnote>
  <w:footnote w:type="continuationSeparator" w:id="0">
    <w:p w14:paraId="7DF1AC01" w14:textId="77777777" w:rsidR="00F60499" w:rsidRDefault="00F6049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40C33CEC"/>
    <w:multiLevelType w:val="hybridMultilevel"/>
    <w:tmpl w:val="DECCDEA8"/>
    <w:lvl w:ilvl="0" w:tplc="520AD3E6">
      <w:numFmt w:val="bullet"/>
      <w:lvlText w:val=""/>
      <w:lvlJc w:val="left"/>
      <w:pPr>
        <w:ind w:left="830" w:hanging="360"/>
      </w:pPr>
      <w:rPr>
        <w:rFonts w:ascii="Wingdings" w:eastAsia="Wingdings" w:hAnsi="Wingdings" w:cs="Wingdings" w:hint="default"/>
        <w:w w:val="100"/>
        <w:sz w:val="24"/>
        <w:szCs w:val="24"/>
      </w:rPr>
    </w:lvl>
    <w:lvl w:ilvl="1" w:tplc="B3206F88">
      <w:numFmt w:val="bullet"/>
      <w:lvlText w:val="o"/>
      <w:lvlJc w:val="left"/>
      <w:pPr>
        <w:ind w:left="1550" w:hanging="360"/>
      </w:pPr>
      <w:rPr>
        <w:rFonts w:ascii="Courier New" w:eastAsia="Courier New" w:hAnsi="Courier New" w:cs="Courier New" w:hint="default"/>
        <w:w w:val="100"/>
        <w:sz w:val="24"/>
        <w:szCs w:val="24"/>
      </w:rPr>
    </w:lvl>
    <w:lvl w:ilvl="2" w:tplc="45C887A8">
      <w:numFmt w:val="bullet"/>
      <w:lvlText w:val="•"/>
      <w:lvlJc w:val="left"/>
      <w:pPr>
        <w:ind w:left="2531" w:hanging="360"/>
      </w:pPr>
      <w:rPr>
        <w:rFonts w:hint="default"/>
      </w:rPr>
    </w:lvl>
    <w:lvl w:ilvl="3" w:tplc="99A49BFC">
      <w:numFmt w:val="bullet"/>
      <w:lvlText w:val="•"/>
      <w:lvlJc w:val="left"/>
      <w:pPr>
        <w:ind w:left="3502" w:hanging="360"/>
      </w:pPr>
      <w:rPr>
        <w:rFonts w:hint="default"/>
      </w:rPr>
    </w:lvl>
    <w:lvl w:ilvl="4" w:tplc="ABAC551E">
      <w:numFmt w:val="bullet"/>
      <w:lvlText w:val="•"/>
      <w:lvlJc w:val="left"/>
      <w:pPr>
        <w:ind w:left="4473" w:hanging="360"/>
      </w:pPr>
      <w:rPr>
        <w:rFonts w:hint="default"/>
      </w:rPr>
    </w:lvl>
    <w:lvl w:ilvl="5" w:tplc="F2484E8E">
      <w:numFmt w:val="bullet"/>
      <w:lvlText w:val="•"/>
      <w:lvlJc w:val="left"/>
      <w:pPr>
        <w:ind w:left="5444" w:hanging="360"/>
      </w:pPr>
      <w:rPr>
        <w:rFonts w:hint="default"/>
      </w:rPr>
    </w:lvl>
    <w:lvl w:ilvl="6" w:tplc="FBF44C62">
      <w:numFmt w:val="bullet"/>
      <w:lvlText w:val="•"/>
      <w:lvlJc w:val="left"/>
      <w:pPr>
        <w:ind w:left="6415" w:hanging="360"/>
      </w:pPr>
      <w:rPr>
        <w:rFonts w:hint="default"/>
      </w:rPr>
    </w:lvl>
    <w:lvl w:ilvl="7" w:tplc="D8B06D64">
      <w:numFmt w:val="bullet"/>
      <w:lvlText w:val="•"/>
      <w:lvlJc w:val="left"/>
      <w:pPr>
        <w:ind w:left="7386" w:hanging="360"/>
      </w:pPr>
      <w:rPr>
        <w:rFonts w:hint="default"/>
      </w:rPr>
    </w:lvl>
    <w:lvl w:ilvl="8" w:tplc="2A4028DC">
      <w:numFmt w:val="bullet"/>
      <w:lvlText w:val="•"/>
      <w:lvlJc w:val="left"/>
      <w:pPr>
        <w:ind w:left="8357" w:hanging="360"/>
      </w:pPr>
      <w:rPr>
        <w:rFonts w:hint="default"/>
      </w:rPr>
    </w:lvl>
  </w:abstractNum>
  <w:abstractNum w:abstractNumId="10" w15:restartNumberingAfterBreak="0">
    <w:nsid w:val="5457488A"/>
    <w:multiLevelType w:val="hybridMultilevel"/>
    <w:tmpl w:val="1E7E3C20"/>
    <w:lvl w:ilvl="0" w:tplc="0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0E21CD"/>
    <w:multiLevelType w:val="multilevel"/>
    <w:tmpl w:val="9D7AB7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pacing w:val="-1"/>
        <w:w w:val="100"/>
        <w:sz w:val="24"/>
        <w:szCs w:val="24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/>
        <w:w w:val="100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19689283">
    <w:abstractNumId w:val="8"/>
  </w:num>
  <w:num w:numId="2" w16cid:durableId="1225291734">
    <w:abstractNumId w:val="6"/>
  </w:num>
  <w:num w:numId="3" w16cid:durableId="1508253035">
    <w:abstractNumId w:val="5"/>
  </w:num>
  <w:num w:numId="4" w16cid:durableId="278334">
    <w:abstractNumId w:val="4"/>
  </w:num>
  <w:num w:numId="5" w16cid:durableId="202140797">
    <w:abstractNumId w:val="7"/>
  </w:num>
  <w:num w:numId="6" w16cid:durableId="1830511545">
    <w:abstractNumId w:val="3"/>
  </w:num>
  <w:num w:numId="7" w16cid:durableId="1492914124">
    <w:abstractNumId w:val="2"/>
  </w:num>
  <w:num w:numId="8" w16cid:durableId="777142097">
    <w:abstractNumId w:val="1"/>
  </w:num>
  <w:num w:numId="9" w16cid:durableId="1653293524">
    <w:abstractNumId w:val="0"/>
  </w:num>
  <w:num w:numId="10" w16cid:durableId="1292517123">
    <w:abstractNumId w:val="11"/>
  </w:num>
  <w:num w:numId="11" w16cid:durableId="649677806">
    <w:abstractNumId w:val="9"/>
  </w:num>
  <w:num w:numId="12" w16cid:durableId="197120787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29639D"/>
    <w:rsid w:val="00326F90"/>
    <w:rsid w:val="004020DE"/>
    <w:rsid w:val="00856E96"/>
    <w:rsid w:val="00AA1D8D"/>
    <w:rsid w:val="00B47730"/>
    <w:rsid w:val="00C708BB"/>
    <w:rsid w:val="00CB0664"/>
    <w:rsid w:val="00CC4407"/>
    <w:rsid w:val="00F60499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3E6E16E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1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  <w:style w:type="paragraph" w:customStyle="1" w:styleId="paragraph">
    <w:name w:val="paragraph"/>
    <w:basedOn w:val="Normal"/>
    <w:rsid w:val="00856E96"/>
    <w:pPr>
      <w:spacing w:before="100" w:beforeAutospacing="1" w:after="100" w:afterAutospacing="1" w:line="360" w:lineRule="auto"/>
      <w:jc w:val="both"/>
    </w:pPr>
    <w:rPr>
      <w:rFonts w:ascii="Times New Roman" w:eastAsia="Times New Roman" w:hAnsi="Times New Roman" w:cs="Times New Roman"/>
      <w:color w:val="auto"/>
      <w:sz w:val="24"/>
      <w:szCs w:val="24"/>
      <w:lang w:val="es-MX" w:eastAsia="es-ES_tradnl"/>
    </w:rPr>
  </w:style>
  <w:style w:type="character" w:customStyle="1" w:styleId="normaltextrun">
    <w:name w:val="normaltextrun"/>
    <w:basedOn w:val="Fuentedeprrafopredeter"/>
    <w:rsid w:val="00856E96"/>
  </w:style>
  <w:style w:type="character" w:customStyle="1" w:styleId="eop">
    <w:name w:val="eop"/>
    <w:basedOn w:val="Fuentedeprrafopredeter"/>
    <w:rsid w:val="00856E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776</Words>
  <Characters>4274</Characters>
  <Application>Microsoft Office Word</Application>
  <DocSecurity>4</DocSecurity>
  <Lines>35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5040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2</cp:revision>
  <dcterms:created xsi:type="dcterms:W3CDTF">2026-09-04T15:30:00Z</dcterms:created>
  <dcterms:modified xsi:type="dcterms:W3CDTF">2026-09-04T15:30:00Z</dcterms:modified>
  <cp:category/>
</cp:coreProperties>
</file>